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Confessions and Statements a matter involving disputed documents or records</w:t>
      </w:r>
    </w:p>
    <w:p>
      <w:pPr>
        <w:spacing w:before="0" w:after="160" w:line="269" w:lineRule="auto"/>
        <w:jc w:val="center"/>
      </w:pPr>
      <w:r>
        <w:rPr>
          <w:rFonts w:ascii="Times New Roman" w:hAnsi="Times New Roman"/>
          <w:b w:val="0"/>
          <w:i w:val="0"/>
          <w:color w:val="000000"/>
          <w:sz w:val="18"/>
        </w:rPr>
        <w:t>BSA Law drafts  |  Confessions and Statements  |  Resource ID LAW-03-03-047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LAW-03-03-047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Confessions and Statements a matter involving disputed documents or records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